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3B7CDA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010AAA">
        <w:rPr>
          <w:rFonts w:ascii="Times New Roman" w:eastAsiaTheme="minorEastAsia" w:hAnsi="Times New Roman"/>
          <w:b/>
          <w:sz w:val="27"/>
          <w:szCs w:val="27"/>
        </w:rPr>
        <w:t>92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3B7CDA">
        <w:rPr>
          <w:rFonts w:ascii="Times New Roman" w:eastAsiaTheme="minorEastAsia" w:hAnsi="Times New Roman"/>
          <w:b/>
          <w:sz w:val="27"/>
          <w:szCs w:val="27"/>
        </w:rPr>
        <w:t>7</w:t>
      </w:r>
      <w:r w:rsidRPr="00010AAA">
        <w:rPr>
          <w:rFonts w:ascii="Times New Roman" w:eastAsiaTheme="minorEastAsia" w:hAnsi="Times New Roman"/>
          <w:b/>
          <w:sz w:val="27"/>
          <w:szCs w:val="27"/>
        </w:rPr>
        <w:t>9</w:t>
      </w:r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7D583B" w:rsidRDefault="00AF3833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</w:t>
      </w:r>
      <w:r w:rsidR="0026554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26554E">
        <w:rPr>
          <w:rFonts w:ascii="Times New Roman" w:hAnsi="Times New Roman"/>
          <w:b/>
          <w:bCs/>
          <w:sz w:val="28"/>
          <w:szCs w:val="28"/>
          <w:lang w:val="uk-UA"/>
        </w:rPr>
        <w:t>ТАС АГРО ЗАХІД</w:t>
      </w:r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3B7CD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3B7CDA" w:rsidRPr="001236B6" w:rsidRDefault="001A4C7A" w:rsidP="003B7CD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26554E" w:rsidRPr="0026554E">
        <w:rPr>
          <w:rFonts w:ascii="Times New Roman" w:hAnsi="Times New Roman"/>
          <w:sz w:val="28"/>
          <w:szCs w:val="28"/>
          <w:lang w:val="uk-UA"/>
        </w:rPr>
        <w:t>ТОВ «ТАС АГРО ЗАХІД</w:t>
      </w:r>
      <w:r w:rsidR="0026554E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ст.12, 40,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118,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7494E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3B7C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7CDA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A36253" w:rsidRDefault="001A4C7A" w:rsidP="003B7CDA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AF3833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30"/>
        <w:gridCol w:w="1797"/>
        <w:gridCol w:w="3260"/>
        <w:gridCol w:w="3418"/>
      </w:tblGrid>
      <w:tr w:rsidR="00B573B2" w:rsidTr="00B573B2">
        <w:tc>
          <w:tcPr>
            <w:tcW w:w="143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ділянки</w:t>
            </w:r>
          </w:p>
        </w:tc>
        <w:tc>
          <w:tcPr>
            <w:tcW w:w="1797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Площа, (га)</w:t>
            </w:r>
          </w:p>
        </w:tc>
        <w:tc>
          <w:tcPr>
            <w:tcW w:w="326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Статус земельної ділянки</w:t>
            </w:r>
          </w:p>
        </w:tc>
        <w:tc>
          <w:tcPr>
            <w:tcW w:w="3418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Назва КСП що припинене</w:t>
            </w:r>
          </w:p>
        </w:tc>
      </w:tr>
      <w:tr w:rsidR="00B573B2" w:rsidTr="00B573B2">
        <w:tc>
          <w:tcPr>
            <w:tcW w:w="1430" w:type="dxa"/>
          </w:tcPr>
          <w:p w:rsidR="00B573B2" w:rsidRPr="00AF3833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1797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2,5539</w:t>
            </w:r>
          </w:p>
        </w:tc>
        <w:tc>
          <w:tcPr>
            <w:tcW w:w="3260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418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КСП «Маяк»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с.Білашки</w:t>
            </w:r>
            <w:proofErr w:type="spellEnd"/>
          </w:p>
        </w:tc>
      </w:tr>
      <w:tr w:rsidR="00B573B2" w:rsidTr="00B573B2">
        <w:tc>
          <w:tcPr>
            <w:tcW w:w="1430" w:type="dxa"/>
          </w:tcPr>
          <w:p w:rsidR="00B573B2" w:rsidRPr="00AF3833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187</w:t>
            </w:r>
          </w:p>
        </w:tc>
        <w:tc>
          <w:tcPr>
            <w:tcW w:w="1797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2,7425</w:t>
            </w:r>
          </w:p>
        </w:tc>
        <w:tc>
          <w:tcPr>
            <w:tcW w:w="3260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418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КСП «Маяк»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с.Білашки</w:t>
            </w:r>
            <w:proofErr w:type="spellEnd"/>
          </w:p>
        </w:tc>
      </w:tr>
    </w:tbl>
    <w:p w:rsidR="001A4C7A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ТОВ «ТАС АГРО ЗАХІД»</w:t>
      </w:r>
      <w:r w:rsidR="002655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3B7CDA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Default="00376828" w:rsidP="003B7CDA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87494E" w:rsidRPr="00010AAA" w:rsidRDefault="001A4C7A" w:rsidP="00B52E0B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010AAA">
        <w:rPr>
          <w:b/>
          <w:sz w:val="28"/>
          <w:szCs w:val="28"/>
        </w:rPr>
        <w:t>Міський  голова                                    С.Волинський</w:t>
      </w:r>
    </w:p>
    <w:sectPr w:rsidR="0087494E" w:rsidRPr="00010AAA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10AAA"/>
    <w:rsid w:val="00046C87"/>
    <w:rsid w:val="00122A65"/>
    <w:rsid w:val="001923EA"/>
    <w:rsid w:val="001A4C7A"/>
    <w:rsid w:val="001F46B0"/>
    <w:rsid w:val="00256734"/>
    <w:rsid w:val="0026554E"/>
    <w:rsid w:val="00297B13"/>
    <w:rsid w:val="00317446"/>
    <w:rsid w:val="00376828"/>
    <w:rsid w:val="00385534"/>
    <w:rsid w:val="003914DE"/>
    <w:rsid w:val="003B7CDA"/>
    <w:rsid w:val="00402717"/>
    <w:rsid w:val="004D3624"/>
    <w:rsid w:val="005A0493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AF3833"/>
    <w:rsid w:val="00B31307"/>
    <w:rsid w:val="00B52E0B"/>
    <w:rsid w:val="00B573B2"/>
    <w:rsid w:val="00BF4B1F"/>
    <w:rsid w:val="00C227D5"/>
    <w:rsid w:val="00C23241"/>
    <w:rsid w:val="00C36CA8"/>
    <w:rsid w:val="00D87CE5"/>
    <w:rsid w:val="00DB10AC"/>
    <w:rsid w:val="00E472E1"/>
    <w:rsid w:val="00E84DD2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212E-FC1B-4D31-9B25-51221E61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3</cp:revision>
  <cp:lastPrinted>2021-03-15T06:50:00Z</cp:lastPrinted>
  <dcterms:created xsi:type="dcterms:W3CDTF">2021-04-13T12:55:00Z</dcterms:created>
  <dcterms:modified xsi:type="dcterms:W3CDTF">2021-04-13T12:57:00Z</dcterms:modified>
</cp:coreProperties>
</file>